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986BEF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F45A62" w:rsidRPr="00986BEF" w:rsidRDefault="00F45A62" w:rsidP="00986BE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45A62" w:rsidRPr="00986BEF" w:rsidRDefault="00F45A62" w:rsidP="00986B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F45A62">
        <w:rPr>
          <w:rFonts w:ascii="Times New Roman" w:eastAsiaTheme="minorEastAsia" w:hAnsi="Times New Roman"/>
          <w:b/>
          <w:sz w:val="27"/>
          <w:szCs w:val="27"/>
        </w:rPr>
        <w:t>5</w:t>
      </w:r>
      <w:r w:rsidRPr="00986BEF">
        <w:rPr>
          <w:rFonts w:ascii="Times New Roman" w:eastAsiaTheme="minorEastAsia" w:hAnsi="Times New Roman"/>
          <w:b/>
          <w:sz w:val="27"/>
          <w:szCs w:val="27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F45A62">
        <w:rPr>
          <w:rFonts w:ascii="Times New Roman" w:eastAsiaTheme="minorEastAsia" w:hAnsi="Times New Roman"/>
          <w:b/>
          <w:sz w:val="27"/>
          <w:szCs w:val="27"/>
        </w:rPr>
        <w:t>9</w:t>
      </w:r>
      <w:r w:rsidRPr="00986BEF">
        <w:rPr>
          <w:rFonts w:ascii="Times New Roman" w:eastAsiaTheme="minorEastAsia" w:hAnsi="Times New Roman"/>
          <w:b/>
          <w:sz w:val="27"/>
          <w:szCs w:val="27"/>
        </w:rPr>
        <w:t>8</w:t>
      </w:r>
    </w:p>
    <w:p w:rsidR="00F45A62" w:rsidRDefault="00F45A62" w:rsidP="00986B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45356B" w:rsidRDefault="001A4C7A" w:rsidP="00986B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45356B" w:rsidRDefault="001A4C7A" w:rsidP="00986BEF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45356B" w:rsidRDefault="001A4C7A" w:rsidP="00986B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45356B" w:rsidRDefault="001A4C7A" w:rsidP="00986B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Pr="0045356B" w:rsidRDefault="001A4C7A" w:rsidP="00986B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45356B" w:rsidRDefault="00AF3833" w:rsidP="00986B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proofErr w:type="spellStart"/>
      <w:r w:rsidR="0045356B">
        <w:rPr>
          <w:rFonts w:ascii="Times New Roman" w:hAnsi="Times New Roman"/>
          <w:b/>
          <w:bCs/>
          <w:sz w:val="28"/>
          <w:szCs w:val="28"/>
          <w:lang w:val="uk-UA"/>
        </w:rPr>
        <w:t>Колотуцького</w:t>
      </w:r>
      <w:proofErr w:type="spellEnd"/>
      <w:r w:rsid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О.Л.</w:t>
      </w:r>
    </w:p>
    <w:p w:rsidR="001A4C7A" w:rsidRPr="0045356B" w:rsidRDefault="001A4C7A" w:rsidP="00986BE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45356B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45356B" w:rsidRPr="0045356B">
        <w:rPr>
          <w:rFonts w:ascii="Times New Roman" w:hAnsi="Times New Roman"/>
          <w:sz w:val="28"/>
          <w:szCs w:val="28"/>
          <w:lang w:val="uk-UA"/>
        </w:rPr>
        <w:t xml:space="preserve">ФГ </w:t>
      </w:r>
      <w:proofErr w:type="spellStart"/>
      <w:r w:rsidR="0045356B" w:rsidRPr="0045356B">
        <w:rPr>
          <w:rFonts w:ascii="Times New Roman" w:hAnsi="Times New Roman"/>
          <w:sz w:val="28"/>
          <w:szCs w:val="28"/>
          <w:lang w:val="uk-UA"/>
        </w:rPr>
        <w:t>Колотуцького</w:t>
      </w:r>
      <w:proofErr w:type="spellEnd"/>
      <w:r w:rsidR="0045356B" w:rsidRPr="0045356B">
        <w:rPr>
          <w:rFonts w:ascii="Times New Roman" w:hAnsi="Times New Roman"/>
          <w:sz w:val="28"/>
          <w:szCs w:val="28"/>
          <w:lang w:val="uk-UA"/>
        </w:rPr>
        <w:t xml:space="preserve"> О.Л.</w:t>
      </w:r>
      <w:r w:rsidRPr="0045356B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45356B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45356B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45356B" w:rsidRDefault="001A4C7A" w:rsidP="00986BEF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Pr="0045356B" w:rsidRDefault="001A4C7A" w:rsidP="00986B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 витребуваних земельних часток (паїв)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>із земель колишнього КСП «</w:t>
      </w:r>
      <w:r w:rsidR="0045356B" w:rsidRPr="0045356B">
        <w:rPr>
          <w:rFonts w:ascii="Times New Roman" w:hAnsi="Times New Roman"/>
          <w:sz w:val="28"/>
          <w:szCs w:val="28"/>
          <w:lang w:val="uk-UA"/>
        </w:rPr>
        <w:t>Рось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2A3FEC" w:rsidRPr="0045356B">
        <w:rPr>
          <w:rFonts w:ascii="Times New Roman" w:hAnsi="Times New Roman"/>
          <w:sz w:val="28"/>
          <w:szCs w:val="28"/>
          <w:lang w:val="uk-UA"/>
        </w:rPr>
        <w:t>с.</w:t>
      </w:r>
      <w:r w:rsidR="0045356B" w:rsidRPr="0045356B">
        <w:rPr>
          <w:rFonts w:ascii="Times New Roman" w:hAnsi="Times New Roman"/>
          <w:sz w:val="28"/>
          <w:szCs w:val="28"/>
          <w:lang w:val="uk-UA"/>
        </w:rPr>
        <w:t>Збаржівка</w:t>
      </w:r>
      <w:proofErr w:type="spellEnd"/>
      <w:r w:rsidR="002A3FEC" w:rsidRPr="0045356B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8188" w:type="dxa"/>
        <w:tblLook w:val="04A0" w:firstRow="1" w:lastRow="0" w:firstColumn="1" w:lastColumn="0" w:noHBand="0" w:noVBand="1"/>
      </w:tblPr>
      <w:tblGrid>
        <w:gridCol w:w="1489"/>
        <w:gridCol w:w="3881"/>
        <w:gridCol w:w="1410"/>
        <w:gridCol w:w="1408"/>
      </w:tblGrid>
      <w:tr w:rsidR="00C43A1B" w:rsidRPr="00F45A62" w:rsidTr="00986BEF">
        <w:tc>
          <w:tcPr>
            <w:tcW w:w="1489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№ п/</w:t>
            </w:r>
            <w:proofErr w:type="spellStart"/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3881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Прізвище, ім’я, по батькові </w:t>
            </w:r>
          </w:p>
        </w:tc>
        <w:tc>
          <w:tcPr>
            <w:tcW w:w="1410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№ділянки</w:t>
            </w:r>
            <w:proofErr w:type="spellEnd"/>
          </w:p>
        </w:tc>
        <w:tc>
          <w:tcPr>
            <w:tcW w:w="1408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площа</w:t>
            </w:r>
          </w:p>
        </w:tc>
      </w:tr>
      <w:tr w:rsidR="00C43A1B" w:rsidRPr="00F45A62" w:rsidTr="00986BEF">
        <w:tc>
          <w:tcPr>
            <w:tcW w:w="1489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881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Колотуцька</w:t>
            </w:r>
            <w:proofErr w:type="spellEnd"/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Ганна Яківна</w:t>
            </w:r>
          </w:p>
        </w:tc>
        <w:tc>
          <w:tcPr>
            <w:tcW w:w="1410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08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3,1038</w:t>
            </w:r>
          </w:p>
        </w:tc>
      </w:tr>
      <w:tr w:rsidR="00C43A1B" w:rsidRPr="00F45A62" w:rsidTr="00986BEF">
        <w:tc>
          <w:tcPr>
            <w:tcW w:w="1489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81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Негода Марія Сергіївна</w:t>
            </w:r>
          </w:p>
        </w:tc>
        <w:tc>
          <w:tcPr>
            <w:tcW w:w="1410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08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3,0872</w:t>
            </w:r>
          </w:p>
        </w:tc>
      </w:tr>
      <w:tr w:rsidR="00C43A1B" w:rsidRPr="00F45A62" w:rsidTr="00986BEF">
        <w:tc>
          <w:tcPr>
            <w:tcW w:w="1489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881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Гнида </w:t>
            </w:r>
            <w:r w:rsidR="00C43A1B" w:rsidRPr="00F45A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Марія </w:t>
            </w: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Василівна</w:t>
            </w:r>
          </w:p>
        </w:tc>
        <w:tc>
          <w:tcPr>
            <w:tcW w:w="1410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08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3,1331</w:t>
            </w:r>
          </w:p>
        </w:tc>
      </w:tr>
      <w:tr w:rsidR="00C43A1B" w:rsidRPr="00F45A62" w:rsidTr="00986BEF">
        <w:tc>
          <w:tcPr>
            <w:tcW w:w="1489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881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Ратушний Євгеній Петрович</w:t>
            </w:r>
          </w:p>
        </w:tc>
        <w:tc>
          <w:tcPr>
            <w:tcW w:w="1410" w:type="dxa"/>
          </w:tcPr>
          <w:p w:rsidR="00C43A1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408" w:type="dxa"/>
          </w:tcPr>
          <w:p w:rsidR="00C43A1B" w:rsidRPr="00F45A62" w:rsidRDefault="00C43A1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3,</w:t>
            </w:r>
            <w:r w:rsidR="0045356B" w:rsidRPr="00F45A62">
              <w:rPr>
                <w:rFonts w:ascii="Times New Roman" w:hAnsi="Times New Roman"/>
                <w:sz w:val="28"/>
                <w:szCs w:val="28"/>
                <w:lang w:val="uk-UA"/>
              </w:rPr>
              <w:t>4264</w:t>
            </w:r>
          </w:p>
        </w:tc>
      </w:tr>
      <w:tr w:rsidR="0045356B" w:rsidRPr="00F45A62" w:rsidTr="00986BEF">
        <w:tc>
          <w:tcPr>
            <w:tcW w:w="1489" w:type="dxa"/>
          </w:tcPr>
          <w:p w:rsidR="0045356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81" w:type="dxa"/>
          </w:tcPr>
          <w:p w:rsidR="0045356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0" w:type="dxa"/>
          </w:tcPr>
          <w:p w:rsidR="0045356B" w:rsidRPr="00F45A62" w:rsidRDefault="0045356B" w:rsidP="00986B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08" w:type="dxa"/>
          </w:tcPr>
          <w:p w:rsidR="0045356B" w:rsidRPr="00F45A62" w:rsidRDefault="0045356B" w:rsidP="00986BEF">
            <w:pPr>
              <w:tabs>
                <w:tab w:val="left" w:pos="507"/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45A62">
              <w:rPr>
                <w:rFonts w:ascii="Times New Roman" w:hAnsi="Times New Roman"/>
                <w:sz w:val="28"/>
                <w:szCs w:val="28"/>
                <w:lang w:val="uk-UA"/>
              </w:rPr>
              <w:t>12,7505</w:t>
            </w:r>
          </w:p>
        </w:tc>
      </w:tr>
    </w:tbl>
    <w:p w:rsidR="001A4C7A" w:rsidRPr="0045356B" w:rsidRDefault="001A4C7A" w:rsidP="00986B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45356B" w:rsidRPr="0045356B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proofErr w:type="spellStart"/>
      <w:r w:rsidR="0045356B" w:rsidRPr="0045356B">
        <w:rPr>
          <w:rFonts w:ascii="Times New Roman" w:hAnsi="Times New Roman"/>
          <w:bCs/>
          <w:sz w:val="28"/>
          <w:szCs w:val="28"/>
          <w:lang w:val="uk-UA"/>
        </w:rPr>
        <w:t>Колотуцького</w:t>
      </w:r>
      <w:proofErr w:type="spellEnd"/>
      <w:r w:rsidR="0045356B" w:rsidRPr="0045356B">
        <w:rPr>
          <w:rFonts w:ascii="Times New Roman" w:hAnsi="Times New Roman"/>
          <w:bCs/>
          <w:sz w:val="28"/>
          <w:szCs w:val="28"/>
          <w:lang w:val="uk-UA"/>
        </w:rPr>
        <w:t xml:space="preserve"> О.Л.</w:t>
      </w:r>
      <w:r w:rsid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45356B" w:rsidRDefault="001A4C7A" w:rsidP="00986B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45356B" w:rsidRDefault="001A4C7A" w:rsidP="00986BEF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45356B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986BEF" w:rsidRDefault="00376828" w:rsidP="00986BEF">
      <w:pPr>
        <w:pStyle w:val="a4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B52E0B" w:rsidRPr="0045356B" w:rsidRDefault="001A4C7A" w:rsidP="0040271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45356B">
        <w:rPr>
          <w:sz w:val="28"/>
          <w:szCs w:val="28"/>
        </w:rPr>
        <w:t>Міський  голова                                    С.Волинський</w:t>
      </w:r>
    </w:p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986BEF">
      <w:pgSz w:w="12242" w:h="15842" w:code="1"/>
      <w:pgMar w:top="142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202C43"/>
    <w:rsid w:val="00256734"/>
    <w:rsid w:val="00297B13"/>
    <w:rsid w:val="002A3FEC"/>
    <w:rsid w:val="00317446"/>
    <w:rsid w:val="00376828"/>
    <w:rsid w:val="00385534"/>
    <w:rsid w:val="003914DE"/>
    <w:rsid w:val="00402717"/>
    <w:rsid w:val="0045356B"/>
    <w:rsid w:val="004D3624"/>
    <w:rsid w:val="005A0493"/>
    <w:rsid w:val="00606D34"/>
    <w:rsid w:val="006F5B6A"/>
    <w:rsid w:val="00773856"/>
    <w:rsid w:val="007E68C0"/>
    <w:rsid w:val="0081342E"/>
    <w:rsid w:val="00870D21"/>
    <w:rsid w:val="0087494E"/>
    <w:rsid w:val="008A3AE8"/>
    <w:rsid w:val="008D6670"/>
    <w:rsid w:val="009252FB"/>
    <w:rsid w:val="00956534"/>
    <w:rsid w:val="00986BEF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87CE5"/>
    <w:rsid w:val="00DB10AC"/>
    <w:rsid w:val="00F05318"/>
    <w:rsid w:val="00F45A62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9690C-F72C-4550-B792-1591C1BD6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2021-03-16T13:30:00Z</cp:lastPrinted>
  <dcterms:created xsi:type="dcterms:W3CDTF">2021-03-16T13:30:00Z</dcterms:created>
  <dcterms:modified xsi:type="dcterms:W3CDTF">2021-04-12T06:19:00Z</dcterms:modified>
</cp:coreProperties>
</file>